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98E" w:rsidRPr="001C498E" w:rsidRDefault="001C498E" w:rsidP="001C498E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1C498E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1C498E" w:rsidRPr="00CB7372" w:rsidRDefault="001C498E" w:rsidP="00CB7372">
      <w:pPr>
        <w:pStyle w:val="a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B7372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 образования и науки Республики Татарстан</w:t>
      </w:r>
    </w:p>
    <w:p w:rsidR="001C498E" w:rsidRPr="00CB7372" w:rsidRDefault="001C498E" w:rsidP="00CB7372">
      <w:pPr>
        <w:pStyle w:val="a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B73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Исполнительный комитет </w:t>
      </w:r>
      <w:proofErr w:type="spellStart"/>
      <w:r w:rsidRPr="00CB7372">
        <w:rPr>
          <w:rFonts w:ascii="Times New Roman" w:eastAsia="Times New Roman" w:hAnsi="Times New Roman" w:cs="Times New Roman"/>
          <w:sz w:val="24"/>
          <w:szCs w:val="24"/>
          <w:lang w:val="ru-RU"/>
        </w:rPr>
        <w:t>Апастовского</w:t>
      </w:r>
      <w:proofErr w:type="spellEnd"/>
      <w:r w:rsidRPr="00CB73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муниципального района</w:t>
      </w:r>
    </w:p>
    <w:p w:rsidR="001C498E" w:rsidRDefault="001C498E" w:rsidP="00CB7372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B7372">
        <w:rPr>
          <w:rFonts w:ascii="Times New Roman" w:eastAsia="Times New Roman" w:hAnsi="Times New Roman" w:cs="Times New Roman"/>
          <w:sz w:val="24"/>
          <w:szCs w:val="24"/>
          <w:lang w:val="ru-RU"/>
        </w:rPr>
        <w:t>МБОУ «</w:t>
      </w:r>
      <w:proofErr w:type="spellStart"/>
      <w:r w:rsidRPr="00CB7372">
        <w:rPr>
          <w:rFonts w:ascii="Times New Roman" w:eastAsia="Times New Roman" w:hAnsi="Times New Roman" w:cs="Times New Roman"/>
          <w:sz w:val="24"/>
          <w:szCs w:val="24"/>
          <w:lang w:val="ru-RU"/>
        </w:rPr>
        <w:t>Бурнашевская</w:t>
      </w:r>
      <w:proofErr w:type="spellEnd"/>
      <w:r w:rsidRPr="00CB73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средняя общеобразовательная школа»</w:t>
      </w:r>
    </w:p>
    <w:p w:rsidR="00CB7372" w:rsidRDefault="00CB7372" w:rsidP="00CB7372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B7372" w:rsidRPr="00CB7372" w:rsidRDefault="00CB7372" w:rsidP="00CB7372">
      <w:pPr>
        <w:pStyle w:val="a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2"/>
        <w:gridCol w:w="3560"/>
        <w:gridCol w:w="3620"/>
      </w:tblGrid>
      <w:tr w:rsidR="001C498E" w:rsidTr="00CB7372">
        <w:trPr>
          <w:trHeight w:hRule="exact" w:val="274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48" w:after="0" w:line="230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48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1C498E" w:rsidTr="00CB7372">
        <w:trPr>
          <w:trHeight w:hRule="exact" w:val="200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Руковдитель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ШМО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1C498E" w:rsidRPr="001C498E" w:rsidRDefault="001C498E" w:rsidP="00CB7372">
            <w:pPr>
              <w:autoSpaceDE w:val="0"/>
              <w:autoSpaceDN w:val="0"/>
              <w:spacing w:after="0" w:line="230" w:lineRule="auto"/>
              <w:ind w:left="356"/>
              <w:rPr>
                <w:lang w:val="ru-RU"/>
              </w:rPr>
            </w:pPr>
            <w:r w:rsidRPr="001C498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Зам. директора по УВР МБОУ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МБОУ"Бурнашевская</w:t>
            </w:r>
            <w:proofErr w:type="spellEnd"/>
          </w:p>
        </w:tc>
      </w:tr>
      <w:tr w:rsidR="001C498E" w:rsidTr="00CB7372">
        <w:trPr>
          <w:trHeight w:hRule="exact" w:val="208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402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начальных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классов</w:t>
            </w:r>
            <w:proofErr w:type="spellEnd"/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after="0" w:line="230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Бурнашевская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</w:tr>
      <w:tr w:rsidR="001C498E" w:rsidTr="00CB7372">
        <w:trPr>
          <w:trHeight w:hRule="exact" w:val="104"/>
        </w:trPr>
        <w:tc>
          <w:tcPr>
            <w:tcW w:w="3453" w:type="dxa"/>
            <w:vMerge/>
          </w:tcPr>
          <w:p w:rsidR="001C498E" w:rsidRDefault="001C498E" w:rsidP="00CB7372"/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after="0" w:line="230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  <w:tc>
          <w:tcPr>
            <w:tcW w:w="3453" w:type="dxa"/>
            <w:vMerge/>
          </w:tcPr>
          <w:p w:rsidR="001C498E" w:rsidRDefault="001C498E" w:rsidP="00CB7372"/>
        </w:tc>
      </w:tr>
      <w:tr w:rsidR="001C498E" w:rsidTr="00CB7372">
        <w:trPr>
          <w:trHeight w:hRule="exact" w:val="288"/>
        </w:trPr>
        <w:tc>
          <w:tcPr>
            <w:tcW w:w="3453" w:type="dxa"/>
            <w:vMerge/>
          </w:tcPr>
          <w:p w:rsidR="001C498E" w:rsidRDefault="001C498E" w:rsidP="00CB7372"/>
        </w:tc>
        <w:tc>
          <w:tcPr>
            <w:tcW w:w="3453" w:type="dxa"/>
            <w:vMerge/>
          </w:tcPr>
          <w:p w:rsidR="001C498E" w:rsidRDefault="001C498E" w:rsidP="00CB7372"/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0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Д.Х.</w:t>
            </w:r>
          </w:p>
        </w:tc>
      </w:tr>
      <w:tr w:rsidR="001C498E" w:rsidTr="00CB7372">
        <w:trPr>
          <w:trHeight w:hRule="exact" w:val="118"/>
        </w:trPr>
        <w:tc>
          <w:tcPr>
            <w:tcW w:w="3453" w:type="dxa"/>
            <w:vMerge/>
          </w:tcPr>
          <w:p w:rsidR="001C498E" w:rsidRDefault="001C498E" w:rsidP="00CB7372"/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А.Р.</w:t>
            </w:r>
          </w:p>
        </w:tc>
        <w:tc>
          <w:tcPr>
            <w:tcW w:w="3453" w:type="dxa"/>
            <w:vMerge/>
          </w:tcPr>
          <w:p w:rsidR="001C498E" w:rsidRDefault="001C498E" w:rsidP="00CB7372"/>
        </w:tc>
      </w:tr>
      <w:tr w:rsidR="001C498E" w:rsidTr="00CB7372">
        <w:trPr>
          <w:trHeight w:hRule="exact" w:val="302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Л.М.</w:t>
            </w:r>
          </w:p>
        </w:tc>
        <w:tc>
          <w:tcPr>
            <w:tcW w:w="3453" w:type="dxa"/>
            <w:vMerge/>
          </w:tcPr>
          <w:p w:rsidR="001C498E" w:rsidRDefault="001C498E" w:rsidP="00CB7372"/>
        </w:tc>
        <w:tc>
          <w:tcPr>
            <w:tcW w:w="3620" w:type="dxa"/>
            <w:tcMar>
              <w:left w:w="0" w:type="dxa"/>
              <w:right w:w="0" w:type="dxa"/>
            </w:tcMar>
          </w:tcPr>
          <w:p w:rsidR="001C498E" w:rsidRPr="001C498E" w:rsidRDefault="001C498E" w:rsidP="00CB7372">
            <w:pPr>
              <w:autoSpaceDE w:val="0"/>
              <w:autoSpaceDN w:val="0"/>
              <w:spacing w:before="76" w:after="0" w:line="230" w:lineRule="auto"/>
              <w:ind w:left="31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85</w:t>
            </w:r>
          </w:p>
        </w:tc>
      </w:tr>
      <w:tr w:rsidR="001C498E" w:rsidRPr="001C498E" w:rsidTr="00CB7372">
        <w:trPr>
          <w:trHeight w:hRule="exact" w:val="400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after="0" w:line="230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1C498E" w:rsidRPr="001C498E" w:rsidRDefault="001C498E" w:rsidP="00CB7372">
            <w:pPr>
              <w:autoSpaceDE w:val="0"/>
              <w:autoSpaceDN w:val="0"/>
              <w:spacing w:before="198" w:after="0" w:line="230" w:lineRule="auto"/>
              <w:ind w:left="312"/>
              <w:rPr>
                <w:lang w:val="ru-RU"/>
              </w:rPr>
            </w:pPr>
            <w:r w:rsidRPr="001C498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1C498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""  г.</w:t>
            </w:r>
          </w:p>
        </w:tc>
      </w:tr>
      <w:tr w:rsidR="001C498E" w:rsidRPr="001C498E" w:rsidTr="00CB7372">
        <w:trPr>
          <w:trHeight w:hRule="exact" w:val="116"/>
        </w:trPr>
        <w:tc>
          <w:tcPr>
            <w:tcW w:w="3453" w:type="dxa"/>
            <w:vMerge/>
          </w:tcPr>
          <w:p w:rsidR="001C498E" w:rsidRPr="001C498E" w:rsidRDefault="001C498E" w:rsidP="00CB7372">
            <w:pPr>
              <w:rPr>
                <w:lang w:val="ru-RU"/>
              </w:rPr>
            </w:pPr>
          </w:p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1C498E" w:rsidRPr="001C498E" w:rsidRDefault="001C498E" w:rsidP="00CB7372">
            <w:pPr>
              <w:autoSpaceDE w:val="0"/>
              <w:autoSpaceDN w:val="0"/>
              <w:spacing w:before="2" w:after="0" w:line="230" w:lineRule="auto"/>
              <w:ind w:left="356"/>
              <w:rPr>
                <w:lang w:val="ru-RU"/>
              </w:rPr>
            </w:pPr>
            <w:r w:rsidRPr="001C498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1C498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   г.</w:t>
            </w:r>
          </w:p>
        </w:tc>
        <w:tc>
          <w:tcPr>
            <w:tcW w:w="3453" w:type="dxa"/>
            <w:vMerge/>
          </w:tcPr>
          <w:p w:rsidR="001C498E" w:rsidRPr="001C498E" w:rsidRDefault="001C498E" w:rsidP="00CB7372">
            <w:pPr>
              <w:rPr>
                <w:lang w:val="ru-RU"/>
              </w:rPr>
            </w:pPr>
          </w:p>
        </w:tc>
      </w:tr>
      <w:tr w:rsidR="001C498E" w:rsidRPr="001C498E" w:rsidTr="00CB7372">
        <w:trPr>
          <w:trHeight w:hRule="exact" w:val="376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1C498E" w:rsidRPr="001C498E" w:rsidRDefault="001C498E" w:rsidP="00CB7372">
            <w:pPr>
              <w:autoSpaceDE w:val="0"/>
              <w:autoSpaceDN w:val="0"/>
              <w:spacing w:before="90" w:after="0" w:line="230" w:lineRule="auto"/>
              <w:rPr>
                <w:lang w:val="ru-RU"/>
              </w:rPr>
            </w:pPr>
            <w:r w:rsidRPr="001C498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"28" август2022 г.</w:t>
            </w:r>
          </w:p>
        </w:tc>
        <w:tc>
          <w:tcPr>
            <w:tcW w:w="3453" w:type="dxa"/>
            <w:vMerge/>
          </w:tcPr>
          <w:p w:rsidR="001C498E" w:rsidRPr="001C498E" w:rsidRDefault="001C498E" w:rsidP="00CB7372">
            <w:pPr>
              <w:rPr>
                <w:lang w:val="ru-RU"/>
              </w:rPr>
            </w:pPr>
          </w:p>
        </w:tc>
        <w:tc>
          <w:tcPr>
            <w:tcW w:w="3453" w:type="dxa"/>
            <w:vMerge/>
          </w:tcPr>
          <w:p w:rsidR="001C498E" w:rsidRPr="001C498E" w:rsidRDefault="001C498E" w:rsidP="00CB7372">
            <w:pPr>
              <w:rPr>
                <w:lang w:val="ru-RU"/>
              </w:rPr>
            </w:pPr>
          </w:p>
        </w:tc>
      </w:tr>
    </w:tbl>
    <w:p w:rsidR="001C498E" w:rsidRPr="001C498E" w:rsidRDefault="001C498E" w:rsidP="001C498E">
      <w:pPr>
        <w:autoSpaceDE w:val="0"/>
        <w:autoSpaceDN w:val="0"/>
        <w:spacing w:before="978" w:after="0" w:line="230" w:lineRule="auto"/>
        <w:jc w:val="center"/>
        <w:rPr>
          <w:lang w:val="ru-RU"/>
        </w:rPr>
      </w:pPr>
      <w:r w:rsidRPr="001C498E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1C498E" w:rsidRPr="001C498E" w:rsidRDefault="001C498E" w:rsidP="001C498E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1C498E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1C498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1455297)</w:t>
      </w:r>
    </w:p>
    <w:p w:rsidR="001C498E" w:rsidRPr="001C498E" w:rsidRDefault="001C498E" w:rsidP="001C498E">
      <w:pPr>
        <w:autoSpaceDE w:val="0"/>
        <w:autoSpaceDN w:val="0"/>
        <w:spacing w:before="166" w:after="0" w:line="230" w:lineRule="auto"/>
        <w:ind w:right="4090"/>
        <w:jc w:val="right"/>
        <w:rPr>
          <w:lang w:val="ru-RU"/>
        </w:rPr>
      </w:pPr>
      <w:r w:rsidRPr="001C498E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1C498E" w:rsidRPr="001C498E" w:rsidRDefault="001C498E" w:rsidP="001C498E">
      <w:pPr>
        <w:autoSpaceDE w:val="0"/>
        <w:autoSpaceDN w:val="0"/>
        <w:spacing w:before="70" w:after="0" w:line="230" w:lineRule="auto"/>
        <w:ind w:right="4000"/>
        <w:jc w:val="right"/>
        <w:rPr>
          <w:lang w:val="ru-RU"/>
        </w:rPr>
      </w:pPr>
      <w:r w:rsidRPr="001C498E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</w:t>
      </w:r>
    </w:p>
    <w:p w:rsidR="001C498E" w:rsidRDefault="001C498E" w:rsidP="001C498E">
      <w:pPr>
        <w:autoSpaceDE w:val="0"/>
        <w:autoSpaceDN w:val="0"/>
        <w:spacing w:before="670" w:after="0" w:line="230" w:lineRule="auto"/>
        <w:ind w:right="2750"/>
        <w:jc w:val="right"/>
      </w:pPr>
      <w:r w:rsidRPr="001C498E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бразования</w:t>
      </w:r>
      <w:proofErr w:type="spellEnd"/>
    </w:p>
    <w:p w:rsidR="001C498E" w:rsidRDefault="001C498E" w:rsidP="001C498E">
      <w:pPr>
        <w:autoSpaceDE w:val="0"/>
        <w:autoSpaceDN w:val="0"/>
        <w:spacing w:before="70" w:after="0" w:line="230" w:lineRule="auto"/>
        <w:ind w:right="3688"/>
        <w:jc w:val="right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на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2022-2023 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учебный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год</w:t>
      </w:r>
      <w:proofErr w:type="spellEnd"/>
    </w:p>
    <w:p w:rsidR="001C498E" w:rsidRDefault="001C498E" w:rsidP="001C498E">
      <w:pPr>
        <w:autoSpaceDE w:val="0"/>
        <w:autoSpaceDN w:val="0"/>
        <w:spacing w:before="2112" w:after="0" w:line="230" w:lineRule="auto"/>
        <w:ind w:right="90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Составитель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Вилданова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Ландыш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Мударисовна</w:t>
      </w:r>
      <w:proofErr w:type="spellEnd"/>
    </w:p>
    <w:p w:rsidR="001C498E" w:rsidRDefault="001C498E" w:rsidP="001C498E">
      <w:pPr>
        <w:autoSpaceDE w:val="0"/>
        <w:autoSpaceDN w:val="0"/>
        <w:spacing w:before="70" w:after="0" w:line="230" w:lineRule="auto"/>
        <w:ind w:right="98"/>
        <w:jc w:val="right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учитель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начальных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классов</w:t>
      </w:r>
      <w:proofErr w:type="spellEnd"/>
    </w:p>
    <w:p w:rsidR="001C498E" w:rsidRDefault="001C498E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Default="001C498E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Default="001C498E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Default="001C498E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Default="001C498E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Default="001C498E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Default="001C498E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Default="001C498E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Default="001C498E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B7372" w:rsidRDefault="00CB7372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B7372" w:rsidRDefault="00CB7372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B7372" w:rsidRDefault="00CB7372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B7372" w:rsidRDefault="00CB7372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B7372" w:rsidRDefault="00CB7372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B7372" w:rsidRDefault="00CB7372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B7372" w:rsidRDefault="00CB7372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B7372" w:rsidRDefault="00CB7372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B7372" w:rsidRDefault="00CB7372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B7372" w:rsidRDefault="00CB7372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Default="001C498E" w:rsidP="001C4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Default="001C498E" w:rsidP="001C498E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498E" w:rsidRPr="00AD3BAE" w:rsidRDefault="001C498E" w:rsidP="001C498E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AD3BAE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1C498E" w:rsidRPr="00C663DF" w:rsidRDefault="001C498E" w:rsidP="001C498E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proofErr w:type="gramEnd"/>
    </w:p>
    <w:p w:rsidR="001C498E" w:rsidRPr="00C663DF" w:rsidRDefault="001C498E" w:rsidP="001C498E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C663DF">
        <w:rPr>
          <w:lang w:val="ru-RU"/>
        </w:rPr>
        <w:br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1C498E" w:rsidRPr="00C663DF" w:rsidRDefault="001C498E" w:rsidP="001C498E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  содержательные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1C498E" w:rsidRPr="00C663DF" w:rsidRDefault="001C498E" w:rsidP="001C498E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первый год обучения в начальной школе. </w:t>
      </w: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1C498E" w:rsidRPr="00C663DF" w:rsidRDefault="001C498E" w:rsidP="001C498E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:rsidR="001C498E" w:rsidRPr="00C663DF" w:rsidRDefault="001C498E" w:rsidP="001C498E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1C498E" w:rsidRPr="00C663DF" w:rsidRDefault="001C498E" w:rsidP="001C498E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1C498E" w:rsidRPr="00C663DF" w:rsidRDefault="001C498E" w:rsidP="001C498E">
      <w:pPr>
        <w:autoSpaceDE w:val="0"/>
        <w:autoSpaceDN w:val="0"/>
        <w:spacing w:before="190" w:after="0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1C498E" w:rsidRPr="00C663DF" w:rsidRDefault="001C498E" w:rsidP="001C498E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Pr="00C663DF" w:rsidRDefault="001C498E" w:rsidP="001C498E">
      <w:pPr>
        <w:autoSpaceDE w:val="0"/>
        <w:autoSpaceDN w:val="0"/>
        <w:spacing w:after="66" w:line="220" w:lineRule="exact"/>
        <w:rPr>
          <w:lang w:val="ru-RU"/>
        </w:rPr>
      </w:pPr>
    </w:p>
    <w:p w:rsidR="001C498E" w:rsidRPr="00C663DF" w:rsidRDefault="001C498E" w:rsidP="001C498E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1C498E" w:rsidRPr="00C663DF" w:rsidRDefault="001C498E" w:rsidP="001C498E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:rsidR="001C498E" w:rsidRPr="00C663DF" w:rsidRDefault="001C498E" w:rsidP="001C498E">
      <w:pPr>
        <w:autoSpaceDE w:val="0"/>
        <w:autoSpaceDN w:val="0"/>
        <w:spacing w:before="178" w:after="0" w:line="286" w:lineRule="auto"/>
        <w:ind w:firstLine="18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природа»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</w:t>
      </w:r>
      <w:proofErr w:type="spell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курса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«О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кружающий</w:t>
      </w:r>
      <w:proofErr w:type="spell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мир» осуществлён на основе следующих ведущих идей: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1C498E" w:rsidRPr="00C663DF" w:rsidRDefault="001C498E" w:rsidP="001C498E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общечеловеческих ценностей взаимодействия в системах «Человек и </w:t>
      </w:r>
      <w:proofErr w:type="spell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природа»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его самость», «Человек и познание».</w:t>
      </w:r>
    </w:p>
    <w:p w:rsidR="001C498E" w:rsidRPr="00C663DF" w:rsidRDefault="001C498E" w:rsidP="001C498E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lang w:val="ru-RU"/>
        </w:rPr>
      </w:pP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286" w:right="766" w:bottom="1440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1C498E" w:rsidRPr="00C663DF" w:rsidRDefault="001C498E" w:rsidP="001C498E">
      <w:pPr>
        <w:autoSpaceDE w:val="0"/>
        <w:autoSpaceDN w:val="0"/>
        <w:spacing w:after="78" w:line="220" w:lineRule="exact"/>
        <w:rPr>
          <w:lang w:val="ru-RU"/>
        </w:rPr>
      </w:pPr>
    </w:p>
    <w:p w:rsidR="001C498E" w:rsidRPr="00C663DF" w:rsidRDefault="001C498E" w:rsidP="001C498E">
      <w:pPr>
        <w:autoSpaceDE w:val="0"/>
        <w:autoSpaceDN w:val="0"/>
        <w:spacing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1C498E" w:rsidRPr="00C663DF" w:rsidRDefault="001C498E" w:rsidP="001C498E">
      <w:pPr>
        <w:tabs>
          <w:tab w:val="left" w:pos="180"/>
        </w:tabs>
        <w:autoSpaceDE w:val="0"/>
        <w:autoSpaceDN w:val="0"/>
        <w:spacing w:before="346" w:after="0" w:line="281" w:lineRule="auto"/>
        <w:rPr>
          <w:lang w:val="ru-RU"/>
        </w:rPr>
      </w:pP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общество </w:t>
      </w:r>
      <w:r w:rsidRPr="00C663DF">
        <w:rPr>
          <w:lang w:val="ru-RU"/>
        </w:rPr>
        <w:br/>
      </w: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C663DF">
        <w:rPr>
          <w:lang w:val="ru-RU"/>
        </w:rPr>
        <w:br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деятельность с одноклассниками — учёба, игры, отдых. Рабочее место школьника: удобное </w:t>
      </w:r>
      <w:r w:rsidRPr="00C663DF">
        <w:rPr>
          <w:lang w:val="ru-RU"/>
        </w:rPr>
        <w:br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1C498E" w:rsidRPr="00C663DF" w:rsidRDefault="001C498E" w:rsidP="001C498E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1C498E" w:rsidRPr="00C663DF" w:rsidRDefault="001C498E" w:rsidP="001C498E">
      <w:pPr>
        <w:autoSpaceDE w:val="0"/>
        <w:autoSpaceDN w:val="0"/>
        <w:spacing w:before="72" w:after="0"/>
        <w:ind w:firstLine="18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:rsidR="001C498E" w:rsidRPr="00C663DF" w:rsidRDefault="001C498E" w:rsidP="001C498E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C663DF">
        <w:rPr>
          <w:lang w:val="ru-RU"/>
        </w:rPr>
        <w:br/>
      </w:r>
      <w:r w:rsidRPr="00C663DF">
        <w:rPr>
          <w:lang w:val="ru-RU"/>
        </w:rPr>
        <w:tab/>
      </w:r>
      <w:proofErr w:type="spell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Природа</w:t>
      </w:r>
      <w:proofErr w:type="spell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1C498E" w:rsidRPr="00C663DF" w:rsidRDefault="001C498E" w:rsidP="001C498E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Комнатные растения, правила содержания и ухода.</w:t>
      </w:r>
    </w:p>
    <w:p w:rsidR="001C498E" w:rsidRPr="00C663DF" w:rsidRDefault="001C498E" w:rsidP="001C498E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Мир животных Разные группы животных (звери, насекомые, птицы, рыбы и др.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. Домашние и дикие животные (различия в условиях жизни). Забота о домашних питомцах.</w:t>
      </w:r>
    </w:p>
    <w:p w:rsidR="001C498E" w:rsidRPr="00C663DF" w:rsidRDefault="001C498E" w:rsidP="001C498E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C663DF">
        <w:rPr>
          <w:lang w:val="ru-RU"/>
        </w:rPr>
        <w:br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необходимости соблюдения режима дня, правил здорового питания и личной гигиены. </w:t>
      </w:r>
    </w:p>
    <w:p w:rsidR="001C498E" w:rsidRPr="00C663DF" w:rsidRDefault="001C498E" w:rsidP="001C498E">
      <w:pPr>
        <w:autoSpaceDE w:val="0"/>
        <w:autoSpaceDN w:val="0"/>
        <w:spacing w:before="70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безопасности в быту: пользование бытовыми электроприборами, газовыми плитами.</w:t>
      </w:r>
    </w:p>
    <w:p w:rsidR="001C498E" w:rsidRPr="00C663DF" w:rsidRDefault="001C498E" w:rsidP="001C498E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C498E" w:rsidRPr="00C663DF" w:rsidRDefault="001C498E" w:rsidP="001C498E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1C498E" w:rsidRPr="00C663DF" w:rsidRDefault="001C498E" w:rsidP="001C498E">
      <w:pPr>
        <w:autoSpaceDE w:val="0"/>
        <w:autoSpaceDN w:val="0"/>
        <w:spacing w:before="192" w:after="0" w:line="262" w:lineRule="auto"/>
        <w:ind w:left="180" w:right="3456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1C498E" w:rsidRPr="00C663DF" w:rsidRDefault="001C498E" w:rsidP="001C498E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лиственных и хвойных растений, сравнивать их, устанавливать различия во внешнем виде.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1C498E" w:rsidRPr="00C663DF" w:rsidRDefault="001C498E" w:rsidP="001C498E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информация может быть представлена в разной форме — текста, иллюстраций, видео, таблицы; </w:t>
      </w:r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Pr="00C663DF" w:rsidRDefault="001C498E" w:rsidP="001C498E">
      <w:pPr>
        <w:autoSpaceDE w:val="0"/>
        <w:autoSpaceDN w:val="0"/>
        <w:spacing w:after="108" w:line="220" w:lineRule="exact"/>
        <w:rPr>
          <w:lang w:val="ru-RU"/>
        </w:rPr>
      </w:pPr>
    </w:p>
    <w:p w:rsidR="001C498E" w:rsidRPr="00C663DF" w:rsidRDefault="001C498E" w:rsidP="001C498E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соотносить иллюстрацию явления (объекта, предмета) с его названием.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:rsidR="001C498E" w:rsidRPr="00C663DF" w:rsidRDefault="001C498E" w:rsidP="001C498E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от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носиться к разным мнениям;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:rsidR="001C498E" w:rsidRPr="00C663DF" w:rsidRDefault="001C498E" w:rsidP="001C498E">
      <w:pPr>
        <w:autoSpaceDE w:val="0"/>
        <w:autoSpaceDN w:val="0"/>
        <w:spacing w:before="192" w:after="0" w:line="262" w:lineRule="auto"/>
        <w:ind w:left="24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:rsidR="001C498E" w:rsidRPr="00C663DF" w:rsidRDefault="001C498E" w:rsidP="001C498E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домашних и диких животных, объяснять, чем они различаются.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</w:p>
    <w:p w:rsidR="001C498E" w:rsidRPr="00C663DF" w:rsidRDefault="001C498E" w:rsidP="001C498E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:rsidR="001C498E" w:rsidRPr="00C663DF" w:rsidRDefault="001C498E" w:rsidP="001C498E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электро</w:t>
      </w:r>
      <w:proofErr w:type="spell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и газовыми приборами.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1C498E" w:rsidRPr="00C663DF" w:rsidRDefault="001C498E" w:rsidP="001C498E">
      <w:pPr>
        <w:autoSpaceDE w:val="0"/>
        <w:autoSpaceDN w:val="0"/>
        <w:spacing w:before="178" w:after="0" w:line="271" w:lineRule="auto"/>
        <w:ind w:left="24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328" w:right="796" w:bottom="1440" w:left="846" w:header="720" w:footer="720" w:gutter="0"/>
          <w:cols w:space="720" w:equalWidth="0">
            <w:col w:w="10258" w:space="0"/>
          </w:cols>
          <w:docGrid w:linePitch="360"/>
        </w:sectPr>
      </w:pPr>
    </w:p>
    <w:p w:rsidR="001C498E" w:rsidRPr="00C663DF" w:rsidRDefault="001C498E" w:rsidP="001C498E">
      <w:pPr>
        <w:autoSpaceDE w:val="0"/>
        <w:autoSpaceDN w:val="0"/>
        <w:spacing w:after="78" w:line="220" w:lineRule="exact"/>
        <w:rPr>
          <w:lang w:val="ru-RU"/>
        </w:rPr>
      </w:pPr>
    </w:p>
    <w:p w:rsidR="001C498E" w:rsidRPr="00C663DF" w:rsidRDefault="001C498E" w:rsidP="001C498E">
      <w:pPr>
        <w:autoSpaceDE w:val="0"/>
        <w:autoSpaceDN w:val="0"/>
        <w:spacing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1C498E" w:rsidRPr="00C663DF" w:rsidRDefault="001C498E" w:rsidP="001C498E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"Окружающий мир" в 1 классе направлено на достижение 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1C498E" w:rsidRPr="00C663DF" w:rsidRDefault="001C498E" w:rsidP="001C498E">
      <w:pPr>
        <w:autoSpaceDE w:val="0"/>
        <w:autoSpaceDN w:val="0"/>
        <w:spacing w:before="226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C498E" w:rsidRPr="00C663DF" w:rsidRDefault="001C498E" w:rsidP="001C498E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C663DF">
        <w:rPr>
          <w:lang w:val="ru-RU"/>
        </w:rPr>
        <w:br/>
      </w:r>
      <w:r w:rsidRPr="00C663DF">
        <w:rPr>
          <w:lang w:val="ru-RU"/>
        </w:rPr>
        <w:tab/>
      </w: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1C498E" w:rsidRPr="00C663DF" w:rsidRDefault="001C498E" w:rsidP="001C498E">
      <w:pPr>
        <w:autoSpaceDE w:val="0"/>
        <w:autoSpaceDN w:val="0"/>
        <w:spacing w:before="180" w:after="0" w:line="262" w:lineRule="auto"/>
        <w:ind w:left="420" w:right="7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C498E" w:rsidRPr="00C663DF" w:rsidRDefault="001C498E" w:rsidP="001C498E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1C498E" w:rsidRPr="00C663DF" w:rsidRDefault="001C498E" w:rsidP="001C498E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1C498E" w:rsidRPr="00C663DF" w:rsidRDefault="001C498E" w:rsidP="001C498E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C498E" w:rsidRPr="00C663DF" w:rsidRDefault="001C498E" w:rsidP="001C498E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1C498E" w:rsidRPr="00C663DF" w:rsidRDefault="001C498E" w:rsidP="001C498E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1C498E" w:rsidRPr="00C663DF" w:rsidRDefault="001C498E" w:rsidP="001C498E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C498E" w:rsidRPr="00C663DF" w:rsidRDefault="001C498E" w:rsidP="001C498E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C663DF">
        <w:rPr>
          <w:lang w:val="ru-RU"/>
        </w:rPr>
        <w:br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1C498E" w:rsidRPr="00C663DF" w:rsidRDefault="001C498E" w:rsidP="001C498E">
      <w:pPr>
        <w:autoSpaceDE w:val="0"/>
        <w:autoSpaceDN w:val="0"/>
        <w:spacing w:after="78" w:line="220" w:lineRule="exact"/>
        <w:rPr>
          <w:lang w:val="ru-RU"/>
        </w:rPr>
      </w:pPr>
    </w:p>
    <w:p w:rsidR="001C498E" w:rsidRPr="00C663DF" w:rsidRDefault="001C498E" w:rsidP="001C498E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1C498E" w:rsidRPr="00C663DF" w:rsidRDefault="001C498E" w:rsidP="001C498E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1C498E" w:rsidRPr="00C663DF" w:rsidRDefault="001C498E" w:rsidP="001C498E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1C498E" w:rsidRPr="00C663DF" w:rsidRDefault="001C498E" w:rsidP="001C498E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1C498E" w:rsidRPr="00C663DF" w:rsidRDefault="001C498E" w:rsidP="001C498E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1C498E" w:rsidRPr="00C663DF" w:rsidRDefault="001C498E" w:rsidP="001C498E">
      <w:pPr>
        <w:autoSpaceDE w:val="0"/>
        <w:autoSpaceDN w:val="0"/>
        <w:spacing w:before="286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C498E" w:rsidRPr="00C663DF" w:rsidRDefault="001C498E" w:rsidP="001C498E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proofErr w:type="spellStart"/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Познавательныеуниверсальные</w:t>
      </w:r>
      <w:proofErr w:type="spellEnd"/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 </w:t>
      </w: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1C498E" w:rsidRPr="00C663DF" w:rsidRDefault="001C498E" w:rsidP="001C498E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C498E" w:rsidRPr="00C663DF" w:rsidRDefault="001C498E" w:rsidP="001C498E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1C498E" w:rsidRPr="00C663DF" w:rsidRDefault="001C498E" w:rsidP="001C498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1C498E" w:rsidRPr="00C663DF" w:rsidRDefault="001C498E" w:rsidP="001C498E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1C498E" w:rsidRPr="00C663DF" w:rsidRDefault="001C498E" w:rsidP="001C498E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1C498E" w:rsidRPr="00C663DF" w:rsidRDefault="001C498E" w:rsidP="001C498E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proofErr w:type="gramEnd"/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Pr="00C663DF" w:rsidRDefault="001C498E" w:rsidP="001C498E">
      <w:pPr>
        <w:autoSpaceDE w:val="0"/>
        <w:autoSpaceDN w:val="0"/>
        <w:spacing w:after="66" w:line="220" w:lineRule="exact"/>
        <w:rPr>
          <w:lang w:val="ru-RU"/>
        </w:rPr>
      </w:pPr>
    </w:p>
    <w:p w:rsidR="001C498E" w:rsidRPr="00C663DF" w:rsidRDefault="001C498E" w:rsidP="001C498E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последствия; коллективный труд и его результаты и др.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1C498E" w:rsidRPr="00C663DF" w:rsidRDefault="001C498E" w:rsidP="001C498E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—с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ледствие);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1C498E" w:rsidRPr="00C663DF" w:rsidRDefault="001C498E" w:rsidP="001C498E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1C498E" w:rsidRPr="00C663DF" w:rsidRDefault="001C498E" w:rsidP="001C498E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1C498E" w:rsidRPr="00C663DF" w:rsidRDefault="001C498E" w:rsidP="001C498E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1C498E" w:rsidRPr="00C663DF" w:rsidRDefault="001C498E" w:rsidP="001C498E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C498E" w:rsidRPr="00C663DF" w:rsidRDefault="001C498E" w:rsidP="001C498E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C498E" w:rsidRPr="00C663DF" w:rsidRDefault="001C498E" w:rsidP="001C498E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к тексту выступления.</w:t>
      </w:r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1C498E" w:rsidRPr="00C663DF" w:rsidRDefault="001C498E" w:rsidP="001C498E">
      <w:pPr>
        <w:autoSpaceDE w:val="0"/>
        <w:autoSpaceDN w:val="0"/>
        <w:spacing w:after="78" w:line="220" w:lineRule="exact"/>
        <w:rPr>
          <w:lang w:val="ru-RU"/>
        </w:rPr>
      </w:pPr>
    </w:p>
    <w:p w:rsidR="001C498E" w:rsidRPr="00C663DF" w:rsidRDefault="001C498E" w:rsidP="001C498E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1C498E" w:rsidRPr="00C663DF" w:rsidRDefault="001C498E" w:rsidP="001C498E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1C498E" w:rsidRPr="00C663DF" w:rsidRDefault="001C498E" w:rsidP="001C498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1C498E" w:rsidRPr="00C663DF" w:rsidRDefault="001C498E" w:rsidP="001C498E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1C498E" w:rsidRPr="00C663DF" w:rsidRDefault="001C498E" w:rsidP="001C498E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1C498E" w:rsidRPr="00C663DF" w:rsidRDefault="001C498E" w:rsidP="001C498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1C498E" w:rsidRPr="00C663DF" w:rsidRDefault="001C498E" w:rsidP="001C498E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C663DF">
        <w:rPr>
          <w:lang w:val="ru-RU"/>
        </w:rPr>
        <w:br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C498E" w:rsidRPr="00C663DF" w:rsidRDefault="001C498E" w:rsidP="001C498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1C498E" w:rsidRPr="00C663DF" w:rsidRDefault="001C498E" w:rsidP="001C498E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1C498E" w:rsidRPr="00C663DF" w:rsidRDefault="001C498E" w:rsidP="001C498E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1C498E" w:rsidRPr="00C663DF" w:rsidRDefault="001C498E" w:rsidP="001C498E">
      <w:pPr>
        <w:autoSpaceDE w:val="0"/>
        <w:autoSpaceDN w:val="0"/>
        <w:spacing w:before="288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C498E" w:rsidRPr="00C663DF" w:rsidRDefault="001C498E" w:rsidP="001C498E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1C498E" w:rsidRPr="00C663DF" w:rsidRDefault="001C498E" w:rsidP="001C498E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1C498E" w:rsidRPr="00C663DF" w:rsidRDefault="001C498E" w:rsidP="001C498E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название своего населённого пункта, региона, страны;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1C498E" w:rsidRPr="00C663DF" w:rsidRDefault="001C498E" w:rsidP="001C498E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C663DF">
        <w:rPr>
          <w:lang w:val="ru-RU"/>
        </w:rPr>
        <w:br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животны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х(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насекомые, рыбы, птицы, звери); </w:t>
      </w:r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Pr="00C663DF" w:rsidRDefault="001C498E" w:rsidP="001C498E">
      <w:pPr>
        <w:autoSpaceDE w:val="0"/>
        <w:autoSpaceDN w:val="0"/>
        <w:spacing w:after="108" w:line="220" w:lineRule="exact"/>
        <w:rPr>
          <w:lang w:val="ru-RU"/>
        </w:rPr>
      </w:pPr>
    </w:p>
    <w:p w:rsidR="001C498E" w:rsidRPr="00C663DF" w:rsidRDefault="001C498E" w:rsidP="001C498E">
      <w:pPr>
        <w:autoSpaceDE w:val="0"/>
        <w:autoSpaceDN w:val="0"/>
        <w:spacing w:after="0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1C498E" w:rsidRPr="00C663DF" w:rsidRDefault="001C498E" w:rsidP="001C498E">
      <w:pPr>
        <w:autoSpaceDE w:val="0"/>
        <w:autoSpaceDN w:val="0"/>
        <w:spacing w:before="190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правила ухода за комнатными растениями и домашними животными; </w:t>
      </w:r>
    </w:p>
    <w:p w:rsidR="001C498E" w:rsidRPr="00C663DF" w:rsidRDefault="001C498E" w:rsidP="001C498E">
      <w:pPr>
        <w:autoSpaceDE w:val="0"/>
        <w:autoSpaceDN w:val="0"/>
        <w:spacing w:before="190" w:after="0"/>
        <w:ind w:right="144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1C498E" w:rsidRPr="00C663DF" w:rsidRDefault="001C498E" w:rsidP="001C498E">
      <w:pPr>
        <w:autoSpaceDE w:val="0"/>
        <w:autoSpaceDN w:val="0"/>
        <w:spacing w:before="192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для ответов на вопросы небольшие тексты о природе и обществе; </w:t>
      </w:r>
    </w:p>
    <w:p w:rsidR="001C498E" w:rsidRPr="00C663DF" w:rsidRDefault="001C498E" w:rsidP="001C498E">
      <w:pPr>
        <w:autoSpaceDE w:val="0"/>
        <w:autoSpaceDN w:val="0"/>
        <w:spacing w:before="192" w:after="0" w:line="262" w:lineRule="auto"/>
        <w:ind w:right="432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1C498E" w:rsidRPr="00C663DF" w:rsidRDefault="001C498E" w:rsidP="001C498E">
      <w:pPr>
        <w:autoSpaceDE w:val="0"/>
        <w:autoSpaceDN w:val="0"/>
        <w:spacing w:before="190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здорового питания и личной гигиены; </w:t>
      </w:r>
    </w:p>
    <w:p w:rsidR="001C498E" w:rsidRPr="00C663DF" w:rsidRDefault="001C498E" w:rsidP="001C498E">
      <w:pPr>
        <w:autoSpaceDE w:val="0"/>
        <w:autoSpaceDN w:val="0"/>
        <w:spacing w:before="190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пешехода; </w:t>
      </w:r>
    </w:p>
    <w:p w:rsidR="001C498E" w:rsidRPr="00C663DF" w:rsidRDefault="001C498E" w:rsidP="001C498E">
      <w:pPr>
        <w:autoSpaceDE w:val="0"/>
        <w:autoSpaceDN w:val="0"/>
        <w:spacing w:before="190" w:after="0" w:line="230" w:lineRule="auto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 природе; </w:t>
      </w:r>
    </w:p>
    <w:p w:rsidR="001C498E" w:rsidRPr="00C663DF" w:rsidRDefault="001C498E" w:rsidP="001C498E">
      <w:pPr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:rsidR="001C498E" w:rsidRPr="00C663DF" w:rsidRDefault="001C498E" w:rsidP="001C498E">
      <w:pPr>
        <w:autoSpaceDE w:val="0"/>
        <w:autoSpaceDN w:val="0"/>
        <w:spacing w:after="64" w:line="220" w:lineRule="exact"/>
        <w:rPr>
          <w:lang w:val="ru-RU"/>
        </w:rPr>
      </w:pPr>
    </w:p>
    <w:p w:rsidR="001C498E" w:rsidRDefault="001C498E" w:rsidP="001C498E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96"/>
        <w:gridCol w:w="528"/>
        <w:gridCol w:w="1104"/>
        <w:gridCol w:w="1140"/>
        <w:gridCol w:w="804"/>
        <w:gridCol w:w="4300"/>
        <w:gridCol w:w="1080"/>
        <w:gridCol w:w="1382"/>
      </w:tblGrid>
      <w:tr w:rsidR="001C498E" w:rsidTr="00CB737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1C498E" w:rsidTr="00CB7372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8E" w:rsidRDefault="001C498E" w:rsidP="00CB737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C498E" w:rsidRDefault="001C498E" w:rsidP="00CB7372"/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8E" w:rsidRDefault="001C498E" w:rsidP="00CB737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8E" w:rsidRDefault="001C498E" w:rsidP="00CB737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8E" w:rsidRDefault="001C498E" w:rsidP="00CB737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8E" w:rsidRDefault="001C498E" w:rsidP="00CB7372"/>
        </w:tc>
      </w:tr>
      <w:tr w:rsidR="001C498E" w:rsidTr="00CB737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общество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1C498E" w:rsidTr="00CB7372">
        <w:trPr>
          <w:trHeight w:hRule="exact" w:val="54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6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Школьные традиции и праздники. Классный, школьный коллектив, совместная деятельность.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30" w:lineRule="auto"/>
              <w:ind w:left="7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по школе, знакомство с помещениями;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Одноклассники, взаимоотношения между ними; ценность дружбы, взаимной помощи.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ind w:left="74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ситуаций по теме «Правила поведения в классе и в школе»;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Рабочее место школьника. Правила безопасной работы на учебном месте, режим труда и отдыха.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33" w:lineRule="auto"/>
              <w:ind w:left="7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«Как содержать рабочее место в порядке»;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Россия Москва — столица России. Народы России.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и обсуждение иллюстраций, видеофрагментов и других материалов (по выбору) на темы «Москва — столица России», «Экскурсия по Москве»;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tabs>
                <w:tab w:val="left" w:pos="112"/>
              </w:tabs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Первоначальные сведения о родном крае. Название своего населённого пункта (города, села), региона.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7" w:lineRule="auto"/>
              <w:ind w:left="74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Экскурсии, целевые прогулки, просмотр иллюстраций, видеофрагментов и других материалов о родном крае, труде людей;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4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и описание изделий народных промыслов родного края и народов России;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поведения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социуме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теме «Правила поведения в учреждениях культуры—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театре, музее, библиотеке»;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Моя семья в прошлом и настоящем. Имена и фамилии членов семьи, их профессии.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иллюстративным материалом: рассматривание фото, репродукций на тему «Семья»;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Взаимоотношения и взаимопомощь в семье.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Совместный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труд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отдых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50" w:lineRule="auto"/>
              <w:ind w:left="7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теме «Что такое семья»;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«Как наша семья проводит свободное время»;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Домашний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адрес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4" w:right="18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 на карте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пгт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Апастова улиц; где живут ученики;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</w:tr>
      <w:tr w:rsidR="001C498E" w:rsidTr="00CB737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1C498E" w:rsidTr="00CB7372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66" w:after="0" w:line="247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Природа и предметы, созданные 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материалы. Бережное отношение к </w:t>
            </w:r>
            <w:proofErr w:type="gramStart"/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</w:t>
            </w:r>
            <w:proofErr w:type="gramEnd"/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метам, вещам, уход за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«Почему люди должны оберегать и охранять природу»;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64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Неживая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живая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ind w:left="74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иллюстративным материалом: «Живая и неживая природа»;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6840" w:h="11900"/>
          <w:pgMar w:top="282" w:right="640" w:bottom="7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96"/>
        <w:gridCol w:w="528"/>
        <w:gridCol w:w="1104"/>
        <w:gridCol w:w="1140"/>
        <w:gridCol w:w="804"/>
        <w:gridCol w:w="4300"/>
        <w:gridCol w:w="1080"/>
        <w:gridCol w:w="1382"/>
      </w:tblGrid>
      <w:tr w:rsidR="001C498E" w:rsidTr="00CB737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Погода и термометр. Наблюдение за погодой своего края.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Сезонные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изменения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7" w:lineRule="auto"/>
              <w:ind w:left="74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Экскурсии по теме «Сезонные изменения в природе, наблюдение за погодой»;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«Измеряем температуру»;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Взаимосвязи между человеком и природой. Правила нравственного и безопасного поведения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4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ситуаций по теме «Правила поведения в природе»;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66" w:after="0" w:line="25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Растения ближайшего окружения (узнавание, называние, краткое  описание).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4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Экскурсия;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внешнего вида деревьев, кустарников, трав;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Лиственные и хвойные растения. Дикорастущие и культурные растения.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ind w:left="74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«Чем различаются дикорастущие и культурные растения?»;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6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proofErr w:type="gramStart"/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Части растения (называние, краткая характеристика значения для жизни растения): корень, стебель, лист, цветок, плод, семя.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«Найдите у растений их части»;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Комнатные растения, правила содержания и ухода.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4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«Учимся ухаживать за растениями уголка природы»;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Разные группы животных (звери, насекомые, птицы, рыбы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Игра-соревнование по теме «Кто больше назовёт насекомых (птиц, зверей…)»;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Домашние и дикие животные (различия в условиях жизни).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45" w:lineRule="auto"/>
              <w:ind w:left="74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Логическая задача: найди ошибку в иллюстрациях — какое животное попало в эту группу неправильно;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Забота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домашних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питомцах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33" w:lineRule="auto"/>
              <w:ind w:left="7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«Мой домашний питомец»;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37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</w:tr>
      <w:tr w:rsidR="001C498E" w:rsidTr="00CB737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безопасной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жизни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1C498E" w:rsidTr="00CB737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Необходимость соблюдения режима дня, правил здорового питания и личной гигиены.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7" w:lineRule="auto"/>
              <w:ind w:left="74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теме «Что такое режим дня»: обсуждение режима дня первоклассника;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учителя: «Что такое правильное питание»;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безопасности в быту: пользование бытовыми </w:t>
            </w:r>
            <w:proofErr w:type="spellStart"/>
            <w:proofErr w:type="gramStart"/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электро</w:t>
            </w:r>
            <w:proofErr w:type="spellEnd"/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приборами</w:t>
            </w:r>
            <w:proofErr w:type="gramEnd"/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газовыми плитами.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занятие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кабинете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50" w:lineRule="auto"/>
              <w:ind w:left="72" w:right="436"/>
              <w:jc w:val="both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30" w:lineRule="auto"/>
              <w:ind w:left="7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безопасного маршрута "Дом-школа";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Интернет.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дневником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  <w:proofErr w:type="spellEnd"/>
          </w:p>
        </w:tc>
      </w:tr>
      <w:tr w:rsidR="001C498E" w:rsidTr="00CB7372">
        <w:trPr>
          <w:trHeight w:hRule="exact" w:val="32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6840" w:h="11900"/>
          <w:pgMar w:top="284" w:right="640" w:bottom="2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164"/>
        <w:gridCol w:w="528"/>
        <w:gridCol w:w="1104"/>
        <w:gridCol w:w="1140"/>
        <w:gridCol w:w="7566"/>
      </w:tblGrid>
      <w:tr w:rsidR="001C498E" w:rsidTr="00CB7372">
        <w:trPr>
          <w:trHeight w:hRule="exact" w:val="348"/>
        </w:trPr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</w:tr>
      <w:tr w:rsidR="001C498E" w:rsidTr="00CB7372">
        <w:trPr>
          <w:trHeight w:hRule="exact" w:val="328"/>
        </w:trPr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5.75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78" w:line="220" w:lineRule="exact"/>
      </w:pPr>
    </w:p>
    <w:p w:rsidR="001C498E" w:rsidRDefault="001C498E" w:rsidP="001C498E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1C498E" w:rsidTr="00CB7372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8E" w:rsidRDefault="001C498E" w:rsidP="00CB737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1C498E" w:rsidRDefault="001C498E" w:rsidP="00CB7372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8E" w:rsidRDefault="001C498E" w:rsidP="00CB737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98E" w:rsidRDefault="001C498E" w:rsidP="00CB7372"/>
        </w:tc>
      </w:tr>
      <w:tr w:rsidR="001C498E" w:rsidTr="00CB7372">
        <w:trPr>
          <w:trHeight w:hRule="exact" w:val="45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Экскурсия по школе. Человек и общество. Школьные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 и праздники.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Классный, школьный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коллектив, совместная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дноклассники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ними; ценность дружбы,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взаимной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помощи.Рабочее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место школьника. Правила безопасной работы на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учебноном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месте, режим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труда и отдыха.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CB7372" w:rsidP="00CB737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1C498E">
              <w:rPr>
                <w:lang w:val="tt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5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Мы - школьники Человек и общество. Школьные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 и праздники.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Классный, школьный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коллектив, совместная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дноклассники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ними; ценность дружбы,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взаимной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помощи.Рабочее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место школьника. Правила безопасной работы на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учебноном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месте, режим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труда и отдыха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CB7372" w:rsidP="00CB7372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1C498E">
              <w:rPr>
                <w:lang w:val="tt-RU"/>
              </w:rPr>
              <w:t>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5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Школьные традиции Человек и общество. Школьные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 и праздники.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Классный, школьный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коллектив, совместная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дноклассники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ними; ценность дружбы,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взаимной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помощи.Рабочее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место школьника. Правила безопасной работы на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учебноном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месте, режим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труда и отдыха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CB7372" w:rsidP="00CB7372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1C498E">
              <w:rPr>
                <w:lang w:val="tt-RU"/>
              </w:rPr>
              <w:t>.09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Pr="00C663DF" w:rsidRDefault="001C498E" w:rsidP="001C498E">
      <w:pPr>
        <w:rPr>
          <w:lang w:val="tt-RU"/>
        </w:rPr>
        <w:sectPr w:rsidR="001C498E" w:rsidRPr="00C663DF">
          <w:pgSz w:w="11900" w:h="16840"/>
          <w:pgMar w:top="298" w:right="650" w:bottom="3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Дорога от дома до школы Правила безопасной жизни.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Дорога от дома до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школы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равила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безопасного поведения пешехода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(дорожные знаки, дорожная разметка, дорожные сигналы)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14.09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Режим дня школьника Человек и общество.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88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Школьные традиции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праздники. Классный,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школьный коллектив,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совместная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дноклассники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взаимоотношения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ними; ценность дружбы,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взаимной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помощи.Рабочее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место школьника. Правила безопасной работы на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учебноном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месте, режим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труда и отдыха.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Необходимость соблюдения режима дня, правил здорового питания и личной гигиены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CB7372" w:rsidP="00CB7372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1C498E">
              <w:rPr>
                <w:lang w:val="tt-RU"/>
              </w:rPr>
              <w:t>.09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1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такое Родина Человек и общество. Россия. Москва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—с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толица России. Народы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ервоначальные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сведения о родном крае.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8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региона. Культурные объекты родного края. Труд людей.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Ценность и красота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рукотворного мира.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45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Москва - столица России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 и общество. Россия.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Москва — столица России.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Народы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ервоначальные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сведения о родном крае.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региона. Культурные объекты родного края. Труд людей.</w:t>
            </w:r>
          </w:p>
          <w:p w:rsidR="001C498E" w:rsidRDefault="001C498E" w:rsidP="00CB7372">
            <w:pPr>
              <w:autoSpaceDE w:val="0"/>
              <w:autoSpaceDN w:val="0"/>
              <w:spacing w:before="72" w:after="0" w:line="271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Ценность и красота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рукотворного мира.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CB7372" w:rsidP="00CB7372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1C498E">
              <w:rPr>
                <w:lang w:val="tt-RU"/>
              </w:rPr>
              <w:t>.09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1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Твоя малая Родина Человек и общество. Россия. Москва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—с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толица России. Народы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ервоначальные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сведения о родном крае.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региона. Культурные объекты родного края. Труд людей.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Ценность и красота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рукотворного мира.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5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 Человек и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right="864"/>
              <w:jc w:val="center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Природные материалы.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8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Бережное отношение к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предметам, вещам, уход за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ними. Неживая и живая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0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62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Природные объекты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Человек и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right="864"/>
              <w:jc w:val="center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Природные материалы.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Бережное отношение к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предметам, вещам, уход за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ними. Неживая и живая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5.10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Неживая и живая природа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природа. Природа и 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отношение к предметам,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CB7372" w:rsidP="00CB7372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1C498E">
              <w:rPr>
                <w:lang w:val="tt-RU"/>
              </w:rPr>
              <w:t>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Дни недели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4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Времена года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CB7372" w:rsidP="00CB7372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1C498E">
              <w:rPr>
                <w:lang w:val="tt-RU"/>
              </w:rPr>
              <w:t>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Признаки осени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5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Погода Человек и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right="864"/>
              <w:jc w:val="center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Природные материалы.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Бережное отношение к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предметам, вещам, уход за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ними. Неживая и живая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Термометр Человек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8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Жизнь растений Человек и природа. Растения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ближайшего окружения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(узнавание, называние,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краткое описание).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86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Лиственные и хвойные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растения. Дикорастущие и культурные растения.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(называние, краткая характеристика значения для жизни растения): корень,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стебель, лист, цветок, плод, семя.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ухода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28.10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84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100" w:after="0" w:line="281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растений Человек и природа. Растения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ближайшего окружения (узнавание, называние,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краткое описание).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86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Лиственные и хвойные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растения. Дикорастущие и культурные растения.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(называние, краткая характеристика значения для жизни растения): корень,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стебель, лист, цветок, плод, семя.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ухода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3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51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Лиственные и хвойные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 Человек и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 ближайшего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окружения (узнавание, называние, краткое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описание). Лиственные и хвойные растения.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86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растения.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(называние, краткая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значения для жизни растения): корень,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стебель, лист, цветок, плод, семя.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ухода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CB7372" w:rsidP="00CB7372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1C498E">
              <w:rPr>
                <w:lang w:val="tt-RU"/>
              </w:rPr>
              <w:t>.11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1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Дикорастущие и культурные растения Человек и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 ближайшего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окружения (узнавание, называние, краткое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описание). Лиственные и хвойные растения.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86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растения.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(называние, краткая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значения для жизни растения): корень,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стебель, лист, цветок, плод, семя.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ухода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84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100" w:after="0" w:line="28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Комнатные растения Человек и природа. Растения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ближайшего окружения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(узнавание, называние,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краткое описание).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86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Лиственные и хвойные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растения. Дикорастущие и культурные растения.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(называние, краткая характеристика значения для жизни растения): корень,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стебель, лист, цветок, плод, семя.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ухода</w:t>
            </w:r>
            <w:proofErr w:type="spellEnd"/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CB7372" w:rsidP="00CB7372">
            <w:pPr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1C498E">
              <w:rPr>
                <w:lang w:val="tt-RU"/>
              </w:rPr>
              <w:t>.11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51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Почему нужно ухаживать за комнатными растениями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природа. Растения ближайшего окружения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(узнавание, называние,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краткое описание).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86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Лиственные и хвойные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растения. Дикорастущие и культурные растения.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(называние, краткая характеристика значения для жизни растения): корень,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стебель, лист, цветок, плод, семя.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ухода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1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Редкие и исчезающие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 Человек и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 ближайшего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окружения (узнавание, называние, краткое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описание). Лиственные и хвойные растения.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86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растения.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Части растения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(называние, краткая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значения для жизни растения): корень,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стебель, лист, цветок, плод, семя.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ухода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1C498E">
              <w:rPr>
                <w:lang w:val="tt-RU"/>
              </w:rPr>
              <w:t>.11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Жизнь животных Человек и природа. Разные группы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животных (звери, насекомые, птицы, рыбы и др.).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71" w:lineRule="auto"/>
              <w:ind w:left="72" w:right="110"/>
              <w:jc w:val="both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Домашние и дикие животные (различия в условиях жизни).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питомцах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4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Звери Человек и природа.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Разные группы животных (звери, насекомые, птицы, рыбы и др.). Домашние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дикие животные (различия в условиях жизни).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питомцах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1C498E">
              <w:rPr>
                <w:lang w:val="tt-RU"/>
              </w:rPr>
              <w:t>.12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42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Птицы Человек и природа.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Разные группы животных (звери, насекомые, птицы, рыбы и др.). Домашние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дикие животные (различия в условиях жизни).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питомцах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Рыбы Человек и природа.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83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Разные группы животных (звери, насекомые, птицы, рыбы и др.). Домашние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дикие животные (различия в условиях жизни).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питомцах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1C498E">
              <w:rPr>
                <w:lang w:val="tt-RU"/>
              </w:rPr>
              <w:t>.12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Насекомые Человек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природа. Разные группы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животных (звери, насекомые, птицы, рыбы и др.).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71" w:lineRule="auto"/>
              <w:ind w:left="72" w:right="170"/>
              <w:jc w:val="both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Домашние и дикие животные (различия в условиях жизни).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питомцах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Кто живет в зоопарке?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3" w:lineRule="auto"/>
              <w:ind w:left="72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природа. Разные группы животных (звери, насекомые, птицы, рыбы и др.). Домашние и дикие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животные (различия в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условиях жизни). Забота о домашних питомцах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1C498E">
              <w:rPr>
                <w:lang w:val="tt-RU"/>
              </w:rPr>
              <w:t>.12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8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100" w:after="0" w:line="286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Дикие и домашние животные Человек и природа. Разные группы животных (звери,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насекомые, птицы, рыбы и др.). Домашние и дикие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животные (различия в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условиях жизни). Забота о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домашних питомцах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Почему домашние животные нуждаются в заботе Человек и природа. Разные группы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животных (звери, насекомые, птицы, рыбы и др.).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71" w:lineRule="auto"/>
              <w:ind w:left="72" w:right="170"/>
              <w:jc w:val="both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Домашние и дикие животные (различия в условиях жизни).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питомцах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1C498E">
              <w:rPr>
                <w:lang w:val="tt-RU"/>
              </w:rPr>
              <w:t>.12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Признаки зимы.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11.01.2023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8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6" w:lineRule="auto"/>
              <w:ind w:left="72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Помощь птицам зимой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природа. Разные группы животных (звери, насекомые, птицы, рыбы и др.). Домашние и дикие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животные (различия в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условиях жизни). Забота о домашних питомцах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1C498E">
              <w:rPr>
                <w:lang w:val="tt-RU"/>
              </w:rPr>
              <w:t>.01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78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Редкие и исчезающие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животные Человек и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Разные группы животных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(звери, насекомые, птицы,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рыбы и др.). Домашние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дикие животные (различия в условиях жизни). Забота о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домашних питомцах. Природа и 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отношение к предметам,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Твой дом Человек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общество. Моя семья в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прошлом и настоящем. Имена и фамилии членов семьи, их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профессии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заимоотношения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взаимопо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 мощь в семье.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Совместный труд и отдых.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Домашний адрес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1C498E">
              <w:rPr>
                <w:lang w:val="tt-RU"/>
              </w:rPr>
              <w:t>.01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8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Твоя семья Человек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общество. Моя семья в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прошлом и настоящем. Имена и фамилии членов семьи, их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профессии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заимоотношения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взаимопо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 мощь в семье.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Совместный труд и отдых.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Домашний адрес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25.01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Все профессии важны!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общество. Моя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семья в прошлом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настоящем. Имена и фамилии членов семьи, их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профессии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заимоотношения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взаимопо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 мощь в семье.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Совместный труд и отдых.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Домашний адрес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26.</w:t>
            </w:r>
            <w:r w:rsidR="001C498E">
              <w:rPr>
                <w:lang w:val="tt-RU"/>
              </w:rPr>
              <w:t>01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100" w:after="0" w:line="283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Вода в доме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Электричество в доме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безопасной жизни. Правила безопасности в быту: пользование бытовыми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электроприборами, газовыми плитами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3.02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4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Компьютер в твоей жизни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безопасной жизни. Безопасность в сети Интернет (электронный дневник и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элек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-тронные ресурсы школы) в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усл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виях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контролируемого доступа в Интернет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8.02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2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безопасности в доме Правила безопасной жизни. Правила безопасности в быту: пользование бытовыми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электроприборами, газовыми плитами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1C498E">
              <w:rPr>
                <w:lang w:val="tt-RU"/>
              </w:rPr>
              <w:t>.02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Кто нас защищает Человек и общество. Моя семья в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прошлом и настоящем. Имена и фамилии членов семьи, их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профессии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заимоотношения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взаимопо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 мощь в семье.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Совместный труд и отдых.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Домашний адрес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15.02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Признаки весны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1C498E">
              <w:rPr>
                <w:lang w:val="tt-RU"/>
              </w:rPr>
              <w:t>.02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31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Весенний праздник - 8 Марта Человек и общество. Моя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семья в прошлом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настоящем. Имена и фамилии членов семьи, их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профессии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заимоотношения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взаимопо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 мощь в семье.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Совместный труд и отдых.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Домашний адрес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1.03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62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Наблюдаем за небом (звезды, созвездия, Луна, Солнце)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природа. Природа и 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отношение к предметам,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1C498E">
              <w:rPr>
                <w:lang w:val="tt-RU"/>
              </w:rPr>
              <w:t>.03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5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Солнце Человек и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right="864"/>
              <w:jc w:val="center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Природные материалы.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Бережное отношение к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предметам, вещам, уход за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ними. Неживая и живая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600DA7" w:rsidP="00CB7372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1C498E">
              <w:rPr>
                <w:lang w:val="tt-RU"/>
              </w:rPr>
              <w:t>.03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Земля и Луна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4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1C498E">
              <w:rPr>
                <w:lang w:val="tt-RU"/>
              </w:rPr>
              <w:t>.03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исследует космос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природа. Природа и 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отношение к предметам,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1C498E">
              <w:rPr>
                <w:lang w:val="tt-RU"/>
              </w:rPr>
              <w:t>.03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62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6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12 апреля - День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космонавтики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1C498E">
              <w:rPr>
                <w:lang w:val="tt-RU"/>
              </w:rPr>
              <w:t>.03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Бережем Землю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1C498E">
              <w:rPr>
                <w:lang w:val="tt-RU"/>
              </w:rPr>
              <w:t>.03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62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меняется человек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окружающий мир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отношение к предметам,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2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05.04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ты воспринимаешь мир Правила безопасной жизни. Необходимость соблюдения режима дня, правил здорового питания и личной гигиены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1C498E">
              <w:rPr>
                <w:lang w:val="tt-RU"/>
              </w:rPr>
              <w:t>.04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1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Твое настроение Человек и общество. Россия. Москва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—с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толица России. Народы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ервоначальные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сведения о родном крае.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8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региона. Культурные объекты родного края. Труд людей.</w:t>
            </w:r>
          </w:p>
          <w:p w:rsidR="001C498E" w:rsidRDefault="001C498E" w:rsidP="00CB7372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Ценность и красота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рукотворного мира.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1C498E">
              <w:rPr>
                <w:lang w:val="tt-RU"/>
              </w:rPr>
              <w:t>.04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Твое тело Правила безопасной жизни.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Необходимость соблюдения режима дня, правил здорового питания и личной гигиены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1C498E">
              <w:rPr>
                <w:lang w:val="tt-RU"/>
              </w:rPr>
              <w:t>.04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Чем полезны овощи и фрукты Необходимость соблюдения режима дня, правил здорового питания и личной гигиены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1C498E">
              <w:rPr>
                <w:lang w:val="tt-RU"/>
              </w:rPr>
              <w:t>.04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3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Твоя одежда Правила безопасной жизни.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Необходимость соблюдения режима дня, правил здорового питания и личной гигиены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1C498E">
              <w:rPr>
                <w:lang w:val="tt-RU"/>
              </w:rPr>
              <w:t>.04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Твое здоровье Правила безопасной жизни.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Необходимость соблюдения режима дня, правил здорового питания и личной гигиены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1C498E">
              <w:rPr>
                <w:lang w:val="tt-RU"/>
              </w:rPr>
              <w:t>.04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1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Какие бывают музеи Человек и общество. Россия. Москва—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олица России. Народы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ервоначальные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сведения о родном крае.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региона. Культурные объекты родного края. Труд людей.</w:t>
            </w:r>
          </w:p>
          <w:p w:rsidR="001C498E" w:rsidRPr="00234BD1" w:rsidRDefault="001C498E" w:rsidP="00CB7372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Ценность и красота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рукотворного мира. </w:t>
            </w:r>
            <w:r w:rsidRPr="00234BD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поведения в социуме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1C498E">
              <w:rPr>
                <w:lang w:val="tt-RU"/>
              </w:rPr>
              <w:t>.04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5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Такие разные 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памятники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общество. Россия.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Москва — столица России.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Народы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ервоначальные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сведения о родном крае.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8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региона. Культурные объекты родного края. Труд людей.</w:t>
            </w:r>
          </w:p>
          <w:p w:rsidR="001C498E" w:rsidRPr="00234BD1" w:rsidRDefault="001C498E" w:rsidP="00CB7372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Ценность и красота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рукотворного мира. </w:t>
            </w:r>
            <w:r w:rsidRPr="00234BD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поведения в социуме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03.05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45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Твои земляки - герои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Отчизны Человек и общество.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Россия. Москва — столица России. Народы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России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ервоначальные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сведения о родном крае.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региона. Культурные объекты родного края. Труд людей.</w:t>
            </w:r>
          </w:p>
          <w:p w:rsidR="001C498E" w:rsidRDefault="001C498E" w:rsidP="00CB7372">
            <w:pPr>
              <w:autoSpaceDE w:val="0"/>
              <w:autoSpaceDN w:val="0"/>
              <w:spacing w:before="72" w:after="0" w:line="271" w:lineRule="auto"/>
              <w:ind w:left="72" w:right="144"/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Ценность и красота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рукотворного мира.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1C498E">
              <w:rPr>
                <w:lang w:val="tt-RU"/>
              </w:rPr>
              <w:t>.05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5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Будем вежливыми Человек и общество. Школьные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 и праздники.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Классный, школьный кол-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лектив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совместная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дноклассники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ними; ценность дружбы,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взаимной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помощи.Рабочее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место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школьника.Правила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безопасной работы на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учебном месте, режим труда и отдыха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1C498E">
              <w:rPr>
                <w:lang w:val="tt-RU"/>
              </w:rPr>
              <w:t>.05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45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 дружбе Человек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общество. Школьные традиции и праздники.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Классный, школьный кол-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лектив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совместная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дноклассники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ними; ценность дружбы,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взаимной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помощи.Рабочее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место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школьника.Правила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безопасной работы на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учебном месте, режим труда и отдыха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1C498E">
              <w:rPr>
                <w:lang w:val="tt-RU"/>
              </w:rPr>
              <w:t>.05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48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Идем в гости. Поведение в гостях Человек и общество.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8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Школьные традиции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праздники. Классный,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школьный кол-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лектив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совместная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дноклассники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ния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ними; ценность дружбы,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взаимной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помощи.Рабочее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место </w:t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школьника.Правила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безопасной работы на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учебном месте, режим труда и отдыха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1C498E">
              <w:rPr>
                <w:lang w:val="tt-RU"/>
              </w:rPr>
              <w:t>.05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58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Признаки лета. Человек и природа. Природа и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отношение к предметам, 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 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1C498E" w:rsidP="00CB7372">
            <w:pPr>
              <w:rPr>
                <w:lang w:val="tt-RU"/>
              </w:rPr>
            </w:pPr>
            <w:r>
              <w:rPr>
                <w:lang w:val="tt-RU"/>
              </w:rPr>
              <w:t>17.05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24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поведения на улице Правила безопасной жизни.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Дорога от дома до </w:t>
            </w:r>
            <w:r w:rsidRPr="00C663DF">
              <w:rPr>
                <w:lang w:val="ru-RU"/>
              </w:rPr>
              <w:br/>
            </w:r>
            <w:proofErr w:type="spell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школы</w:t>
            </w:r>
            <w:proofErr w:type="gramStart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равила</w:t>
            </w:r>
            <w:proofErr w:type="spellEnd"/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безопасного поведения пешехода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(дорожные знаки, дорожная разметка, дорожные сигналы)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1C498E">
              <w:rPr>
                <w:lang w:val="tt-RU"/>
              </w:rPr>
              <w:t>.05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bookmarkStart w:id="0" w:name="_GoBack"/>
      <w:bookmarkEnd w:id="0"/>
    </w:p>
    <w:p w:rsidR="001C498E" w:rsidRDefault="001C498E" w:rsidP="001C498E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1C498E" w:rsidTr="00CB7372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поведения в лесу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природа. Природа и предметы, созданные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человеком. Природные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материалы. Бережное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отношение к предметам,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вещам, уход за ними.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Неживая и живая природа.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Погода и термометр.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4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Взаимосвязи между </w:t>
            </w:r>
            <w:r w:rsidRPr="00C663DF">
              <w:rPr>
                <w:lang w:val="ru-RU"/>
              </w:rPr>
              <w:br/>
            </w: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человеком и природой.</w:t>
            </w:r>
          </w:p>
          <w:p w:rsidR="001C498E" w:rsidRPr="00C663DF" w:rsidRDefault="001C498E" w:rsidP="00CB7372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Правила нравственного и безопасного поведения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Pr="00AD3BAE" w:rsidRDefault="00565FE1" w:rsidP="00CB7372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1C498E">
              <w:rPr>
                <w:lang w:val="tt-RU"/>
              </w:rPr>
              <w:t>.05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1C498E" w:rsidTr="00CB7372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1C498E" w:rsidRPr="00C663DF" w:rsidRDefault="001C498E" w:rsidP="00CB737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663D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5.75</w:t>
            </w:r>
          </w:p>
        </w:tc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C498E" w:rsidRDefault="001C498E" w:rsidP="00CB7372"/>
        </w:tc>
      </w:tr>
    </w:tbl>
    <w:p w:rsidR="001C498E" w:rsidRDefault="001C498E" w:rsidP="001C498E">
      <w:pPr>
        <w:autoSpaceDE w:val="0"/>
        <w:autoSpaceDN w:val="0"/>
        <w:spacing w:after="0" w:line="14" w:lineRule="exact"/>
      </w:pPr>
    </w:p>
    <w:p w:rsidR="001C498E" w:rsidRDefault="001C498E" w:rsidP="001C498E">
      <w:pPr>
        <w:sectPr w:rsidR="001C498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Default="001C498E" w:rsidP="001C498E">
      <w:pPr>
        <w:autoSpaceDE w:val="0"/>
        <w:autoSpaceDN w:val="0"/>
        <w:spacing w:after="78" w:line="220" w:lineRule="exact"/>
      </w:pPr>
    </w:p>
    <w:p w:rsidR="001C498E" w:rsidRDefault="001C498E" w:rsidP="001C498E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1C498E" w:rsidRPr="00C663DF" w:rsidRDefault="001C498E" w:rsidP="001C498E">
      <w:pPr>
        <w:autoSpaceDE w:val="0"/>
        <w:autoSpaceDN w:val="0"/>
        <w:spacing w:before="346" w:after="0" w:line="298" w:lineRule="auto"/>
        <w:ind w:right="720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C663DF">
        <w:rPr>
          <w:lang w:val="ru-RU"/>
        </w:rPr>
        <w:br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Окружающий мир (в 2 частях), 1 класс /Плешаков А.А., Акционерное общество «</w:t>
      </w:r>
      <w:proofErr w:type="spell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Издательств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о«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Просвещение</w:t>
      </w:r>
      <w:proofErr w:type="spell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 xml:space="preserve">»; </w:t>
      </w:r>
      <w:r w:rsidRPr="00C663DF">
        <w:rPr>
          <w:lang w:val="ru-RU"/>
        </w:rPr>
        <w:br/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1C498E" w:rsidRPr="00C663DF" w:rsidRDefault="001C498E" w:rsidP="001C498E">
      <w:pPr>
        <w:autoSpaceDE w:val="0"/>
        <w:autoSpaceDN w:val="0"/>
        <w:spacing w:before="262" w:after="0" w:line="302" w:lineRule="auto"/>
        <w:ind w:right="4896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Методическое пособие</w:t>
      </w:r>
    </w:p>
    <w:p w:rsidR="001C498E" w:rsidRPr="00C663DF" w:rsidRDefault="001C498E" w:rsidP="001C498E">
      <w:pPr>
        <w:autoSpaceDE w:val="0"/>
        <w:autoSpaceDN w:val="0"/>
        <w:spacing w:before="264" w:after="0" w:line="302" w:lineRule="auto"/>
        <w:ind w:right="1440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</w:t>
      </w:r>
      <w:proofErr w:type="spell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Учи</w:t>
      </w:r>
      <w:proofErr w:type="gramStart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C663DF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Pr="00C663DF" w:rsidRDefault="001C498E" w:rsidP="001C498E">
      <w:pPr>
        <w:autoSpaceDE w:val="0"/>
        <w:autoSpaceDN w:val="0"/>
        <w:spacing w:after="78" w:line="220" w:lineRule="exact"/>
        <w:rPr>
          <w:lang w:val="ru-RU"/>
        </w:rPr>
      </w:pPr>
    </w:p>
    <w:p w:rsidR="001C498E" w:rsidRPr="00C663DF" w:rsidRDefault="001C498E" w:rsidP="001C498E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C663DF">
        <w:rPr>
          <w:lang w:val="ru-RU"/>
        </w:rPr>
        <w:br/>
      </w:r>
      <w:proofErr w:type="spellStart"/>
      <w:proofErr w:type="gramStart"/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proofErr w:type="gramEnd"/>
      <w:r w:rsidRPr="00C663D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ЛАБОРАТОРНЫХ, ПРАКТИЧЕСКИХ РАБОТ, ДЕМОНСТРАЦИЙ</w:t>
      </w:r>
    </w:p>
    <w:p w:rsidR="001C498E" w:rsidRPr="00C663DF" w:rsidRDefault="001C498E" w:rsidP="001C498E">
      <w:pPr>
        <w:rPr>
          <w:lang w:val="ru-RU"/>
        </w:rPr>
        <w:sectPr w:rsidR="001C498E" w:rsidRPr="00C663D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C498E" w:rsidRPr="00C663DF" w:rsidRDefault="001C498E" w:rsidP="001C498E">
      <w:pPr>
        <w:rPr>
          <w:lang w:val="ru-RU"/>
        </w:rPr>
      </w:pPr>
    </w:p>
    <w:p w:rsidR="00C15DCB" w:rsidRPr="001C498E" w:rsidRDefault="00C15DCB">
      <w:pPr>
        <w:rPr>
          <w:lang w:val="ru-RU"/>
        </w:rPr>
      </w:pPr>
    </w:p>
    <w:sectPr w:rsidR="00C15DCB" w:rsidRPr="001C498E" w:rsidSect="00CB7372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98E"/>
    <w:rsid w:val="001C498E"/>
    <w:rsid w:val="00565FE1"/>
    <w:rsid w:val="00600DA7"/>
    <w:rsid w:val="00C15DCB"/>
    <w:rsid w:val="00CB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C498E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1C49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1C4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1C49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C49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C498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C49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C498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C498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C498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C49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1C4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1C498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1C498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1C498E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1C498E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1C498E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1C498E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1C498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1C4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1C498E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1C4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C498E"/>
    <w:rPr>
      <w:rFonts w:eastAsiaTheme="minorEastAsia"/>
      <w:lang w:val="en-US"/>
    </w:rPr>
  </w:style>
  <w:style w:type="paragraph" w:styleId="a9">
    <w:name w:val="No Spacing"/>
    <w:uiPriority w:val="1"/>
    <w:qFormat/>
    <w:rsid w:val="001C498E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1C498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1C498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1C498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1C498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1C498E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1C498E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1C498E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1C498E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1C498E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1C498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1C498E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1C498E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1C498E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1C498E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1C498E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1C498E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1C498E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1C498E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1C498E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1C498E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1C498E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1C498E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1C498E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1C498E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1C498E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1C498E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1C498E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1C498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1C498E"/>
    <w:rPr>
      <w:b/>
      <w:bCs/>
    </w:rPr>
  </w:style>
  <w:style w:type="character" w:styleId="af7">
    <w:name w:val="Emphasis"/>
    <w:basedOn w:val="a2"/>
    <w:uiPriority w:val="20"/>
    <w:qFormat/>
    <w:rsid w:val="001C498E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1C498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1C498E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1C498E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1C498E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1C498E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1C498E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1C498E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1C498E"/>
    <w:pPr>
      <w:outlineLvl w:val="9"/>
    </w:pPr>
  </w:style>
  <w:style w:type="table" w:styleId="aff0">
    <w:name w:val="Table Grid"/>
    <w:basedOn w:val="a3"/>
    <w:uiPriority w:val="59"/>
    <w:rsid w:val="001C498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1C498E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1C498E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1C498E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1C498E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1C498E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1C498E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1C498E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1C4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1C498E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C498E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1C49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1C4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1C49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C49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C498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C49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C498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C498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C498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C49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1C4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1C498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1C498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1C498E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1C498E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1C498E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1C498E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1C498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1C4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1C498E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1C49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C498E"/>
    <w:rPr>
      <w:rFonts w:eastAsiaTheme="minorEastAsia"/>
      <w:lang w:val="en-US"/>
    </w:rPr>
  </w:style>
  <w:style w:type="paragraph" w:styleId="a9">
    <w:name w:val="No Spacing"/>
    <w:uiPriority w:val="1"/>
    <w:qFormat/>
    <w:rsid w:val="001C498E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1C498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1C498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1C498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1C498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1C498E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1C498E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1C498E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1C498E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1C498E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1C498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1C498E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1C498E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1C498E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1C498E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1C498E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1C498E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1C498E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1C498E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1C498E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1C498E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1C498E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1C498E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1C498E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1C498E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1C498E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1C498E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1C498E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1C498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1C498E"/>
    <w:rPr>
      <w:b/>
      <w:bCs/>
    </w:rPr>
  </w:style>
  <w:style w:type="character" w:styleId="af7">
    <w:name w:val="Emphasis"/>
    <w:basedOn w:val="a2"/>
    <w:uiPriority w:val="20"/>
    <w:qFormat/>
    <w:rsid w:val="001C498E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1C498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1C498E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1C498E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1C498E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1C498E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1C498E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1C498E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1C498E"/>
    <w:pPr>
      <w:outlineLvl w:val="9"/>
    </w:pPr>
  </w:style>
  <w:style w:type="table" w:styleId="aff0">
    <w:name w:val="Table Grid"/>
    <w:basedOn w:val="a3"/>
    <w:uiPriority w:val="59"/>
    <w:rsid w:val="001C498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1C498E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1C498E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1C498E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1C498E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1C498E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1C498E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1C498E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1C49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1C498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1C498E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1C498E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1C4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1C498E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7222</Words>
  <Characters>41167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2023-05-13T18:05:00Z</dcterms:created>
  <dcterms:modified xsi:type="dcterms:W3CDTF">2023-05-14T05:32:00Z</dcterms:modified>
</cp:coreProperties>
</file>